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Büro Teil Eingang 7</w:t>
            </w:r>
          </w:p>
          <w:p>
            <w:pPr>
              <w:spacing w:before="0" w:after="0" w:line="240" w:lineRule="auto"/>
            </w:pPr>
            <w:r>
              <w:t>1.OG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22046934" name="725e5d50-1c59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6725816" name="725e5d50-1c59-11f1-899c-ad8570a11059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Büro Teil Eingang 7</w:t>
            </w:r>
          </w:p>
          <w:p>
            <w:pPr>
              <w:spacing w:before="0" w:after="0" w:line="240" w:lineRule="auto"/>
            </w:pPr>
            <w:r>
              <w:t>1.OG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0648325" name="b2dd9850-1c59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9322113" name="b2dd9850-1c59-11f1-899c-ad8570a11059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Büro Teil Eingang 7</w:t>
            </w:r>
          </w:p>
          <w:p>
            <w:pPr>
              <w:spacing w:before="0" w:after="0" w:line="240" w:lineRule="auto"/>
            </w:pPr>
            <w:r>
              <w:t>1.OG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8798465" name="cc5585e0-1c59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2238854" name="cc5585e0-1c59-11f1-899c-ad8570a11059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Büro Teil Eingang 9 Treppenhaus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9065941" name="75c97f50-1c5a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6330594" name="75c97f50-1c5a-11f1-899c-ad8570a1105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Büro Teil Eingang 9 Lager 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518805" name="3af2ac20-1c5b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9562367" name="3af2ac20-1c5b-11f1-899c-ad8570a11059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Büro Teil Eingang 9 WC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1959940" name="3185b050-1c5c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2691878" name="3185b050-1c5c-11f1-899c-ad8570a11059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Büro Teil Eingang 9 WC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9998424" name="61ca4190-1c5c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6465586" name="61ca4190-1c5c-11f1-899c-ad8570a11059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Büro Teil Eingang 9 WC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666642" name="a5a810e0-1c5c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1085685" name="a5a810e0-1c5c-11f1-899c-ad8570a1105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Büro Teil Eingang 9 Büro/ Empfang 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7301122" name="05ef4860-1c5d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3878682" name="05ef4860-1c5d-11f1-899c-ad8570a11059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Büro Teil Eingang 9 Büro/ Gang 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0859043" name="bfeef1c0-1c5d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7463539" name="bfeef1c0-1c5d-11f1-899c-ad8570a11059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Büro Teil Eingang 9 Treppenhaus / Lager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0860844" name="6eda4d60-1c5e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7493029" name="6eda4d60-1c5e-11f1-899c-ad8570a11059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Büro Teil Eingang 9 Lager 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7629123" name="b6fd8e90-1c5e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6659037" name="b6fd8e90-1c5e-11f1-899c-ad8570a11059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Büro Teil Eingang 9 Lager 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6437415" name="f6f9ddf0-1c5e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0653151" name="f6f9ddf0-1c5e-11f1-899c-ad8570a11059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Büro Teil Eingang 9 Lager 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9709514" name="51e26b60-1c5f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2006843" name="51e26b60-1c5f-11f1-899c-ad8570a11059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Büro Teil Eingang 9 Lager 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Unterlagsboden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2120169" name="c1195610-1c5f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6391616" name="c1195610-1c5f-11f1-899c-ad8570a1105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Büro Teil Eingang 9 Büro  alle Räume </w:t>
            </w:r>
          </w:p>
          <w:p>
            <w:pPr>
              <w:spacing w:before="0" w:after="0" w:line="240" w:lineRule="auto"/>
            </w:pPr>
            <w:r>
              <w:t>2.OG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Unterlagsboden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2262491" name="4d0530e0-1c60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4615619" name="4d0530e0-1c60-11f1-899c-ad8570a1105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Büro Teil Eingang 9 Lager 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5372131" name="b173caf0-1c60-11f1-899c-ad8570a11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7578254" name="b173caf0-1c60-11f1-899c-ad8570a11059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FA. Industriestrasse 9, 8117 Fällanden</w:t>
          </w:r>
        </w:p>
        <w:p>
          <w:pPr>
            <w:spacing w:before="0" w:after="0"/>
          </w:pPr>
          <w:r>
            <w:t>767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footer.xml" Type="http://schemas.openxmlformats.org/officeDocument/2006/relationships/footer" Id="rId21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